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1BD11" w14:textId="77777777" w:rsidR="008F7F97" w:rsidRPr="004429C6" w:rsidRDefault="008F7F97" w:rsidP="008F7F97">
      <w:pPr>
        <w:pStyle w:val="Kop1-Ab"/>
        <w:ind w:left="360" w:hanging="360"/>
        <w:rPr>
          <w:rFonts w:cstheme="minorHAnsi"/>
          <w:b/>
          <w:sz w:val="32"/>
          <w:szCs w:val="32"/>
        </w:rPr>
      </w:pPr>
      <w:bookmarkStart w:id="0" w:name="_Toc98775522"/>
      <w:bookmarkStart w:id="1" w:name="_Toc98775524"/>
      <w:r w:rsidRPr="004429C6">
        <w:rPr>
          <w:rFonts w:cstheme="minorHAnsi"/>
          <w:b/>
          <w:sz w:val="32"/>
          <w:szCs w:val="32"/>
        </w:rPr>
        <w:t xml:space="preserve">Bijlage 6 - Model Curriculum vitae voorgestelde sleutelfunctionarissen projectleider / verkeerskundige </w:t>
      </w:r>
    </w:p>
    <w:p w14:paraId="3D33E043" w14:textId="56F61321" w:rsidR="00AF620E" w:rsidRPr="00D90AF3" w:rsidRDefault="00AF620E" w:rsidP="006648EF">
      <w:pPr>
        <w:pStyle w:val="Kop3"/>
        <w:tabs>
          <w:tab w:val="left" w:pos="709"/>
        </w:tabs>
        <w:spacing w:line="240" w:lineRule="auto"/>
        <w:ind w:left="720" w:hanging="720"/>
        <w:jc w:val="center"/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</w:pPr>
      <w:r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Door </w:t>
      </w:r>
      <w:r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Inschrijver</w:t>
      </w:r>
      <w:r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</w:t>
      </w:r>
      <w:r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in te dienen</w:t>
      </w:r>
      <w:r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bij </w:t>
      </w:r>
      <w:r w:rsidR="006648EF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de </w:t>
      </w:r>
      <w:r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aanbesteding aangaande de Opdracht voor </w:t>
      </w:r>
      <w:r w:rsidR="00E92490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‘</w:t>
      </w:r>
      <w:proofErr w:type="spellStart"/>
      <w:r w:rsidR="00500389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Enschotsebaan</w:t>
      </w:r>
      <w:proofErr w:type="spellEnd"/>
      <w:r w:rsidR="00500389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</w:t>
      </w:r>
      <w:r w:rsidR="00896151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h</w:t>
      </w:r>
      <w:r w:rsidR="00500389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erinrichting rijbaan, deelname bouwteam</w:t>
      </w:r>
      <w:r w:rsidR="00E92490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’</w:t>
      </w:r>
    </w:p>
    <w:p w14:paraId="0A2F4C20" w14:textId="77777777" w:rsidR="00AF620E" w:rsidRPr="00F446DD" w:rsidRDefault="00AF620E" w:rsidP="00AF620E">
      <w:pPr>
        <w:rPr>
          <w:rFonts w:cstheme="minorHAnsi"/>
          <w:sz w:val="24"/>
          <w:szCs w:val="24"/>
        </w:rPr>
      </w:pPr>
    </w:p>
    <w:p w14:paraId="5860A494" w14:textId="77777777" w:rsidR="00F14012" w:rsidRPr="00DC4226" w:rsidRDefault="00F14012" w:rsidP="00F14012">
      <w:pPr>
        <w:ind w:left="0"/>
        <w:jc w:val="both"/>
        <w:rPr>
          <w:rFonts w:asciiTheme="minorHAnsi" w:hAnsiTheme="minorHAnsi" w:cstheme="minorBidi"/>
          <w:sz w:val="20"/>
        </w:rPr>
      </w:pPr>
      <w:r w:rsidRPr="00DC4226">
        <w:rPr>
          <w:rFonts w:asciiTheme="minorHAnsi" w:hAnsiTheme="minorHAnsi" w:cstheme="minorBidi"/>
          <w:sz w:val="20"/>
        </w:rPr>
        <w:t>Inschrijver dient bij zijn Inschrijving het curriculum vitae in te dienen van de voorgestelde sleutelfunctionarissen die daadwerkelijk worden belast met de gevraagde werkzaamheden:</w:t>
      </w:r>
    </w:p>
    <w:p w14:paraId="0E969BAF" w14:textId="08642A7B" w:rsidR="00F14012" w:rsidRPr="00DC4226" w:rsidRDefault="00F14012" w:rsidP="00F14012">
      <w:pPr>
        <w:pStyle w:val="Lijstalinea"/>
        <w:numPr>
          <w:ilvl w:val="0"/>
          <w:numId w:val="4"/>
        </w:numPr>
        <w:rPr>
          <w:sz w:val="20"/>
        </w:rPr>
      </w:pPr>
      <w:r w:rsidRPr="00DC4226">
        <w:rPr>
          <w:sz w:val="20"/>
        </w:rPr>
        <w:t>Project</w:t>
      </w:r>
      <w:r w:rsidR="00500389">
        <w:rPr>
          <w:sz w:val="20"/>
        </w:rPr>
        <w:t>leider</w:t>
      </w:r>
      <w:r w:rsidRPr="00DC4226">
        <w:rPr>
          <w:sz w:val="20"/>
        </w:rPr>
        <w:t>, alsook coördinator van de werkzaamheden vallende onder de Opdracht;</w:t>
      </w:r>
    </w:p>
    <w:p w14:paraId="2BBAF934" w14:textId="2C6E381B" w:rsidR="00164E91" w:rsidRPr="00164E91" w:rsidRDefault="00500389" w:rsidP="00164E91">
      <w:pPr>
        <w:pStyle w:val="Lijstalinea"/>
        <w:numPr>
          <w:ilvl w:val="0"/>
          <w:numId w:val="4"/>
        </w:numPr>
        <w:jc w:val="both"/>
        <w:rPr>
          <w:rFonts w:asciiTheme="minorHAnsi" w:hAnsiTheme="minorHAnsi" w:cstheme="minorBidi"/>
          <w:sz w:val="20"/>
        </w:rPr>
      </w:pPr>
      <w:r>
        <w:rPr>
          <w:sz w:val="20"/>
        </w:rPr>
        <w:t>Verkeerskundige</w:t>
      </w:r>
      <w:r w:rsidR="00F14012" w:rsidRPr="00DC4226">
        <w:rPr>
          <w:sz w:val="20"/>
        </w:rPr>
        <w:t>.</w:t>
      </w:r>
    </w:p>
    <w:p w14:paraId="7721425C" w14:textId="77777777" w:rsidR="007F24D5" w:rsidRDefault="00164E91" w:rsidP="00164E91">
      <w:pPr>
        <w:ind w:left="0"/>
        <w:jc w:val="both"/>
        <w:rPr>
          <w:rFonts w:asciiTheme="minorHAnsi" w:hAnsiTheme="minorHAnsi" w:cstheme="minorHAnsi"/>
          <w:sz w:val="20"/>
        </w:rPr>
      </w:pPr>
      <w:r w:rsidRPr="00164E91">
        <w:rPr>
          <w:rFonts w:asciiTheme="minorHAnsi" w:hAnsiTheme="minorHAnsi" w:cstheme="minorHAnsi"/>
          <w:sz w:val="20"/>
        </w:rPr>
        <w:t xml:space="preserve">Beide curricula vitae moeten worden ingediend conform </w:t>
      </w:r>
      <w:r w:rsidR="007F24D5">
        <w:rPr>
          <w:rFonts w:asciiTheme="minorHAnsi" w:hAnsiTheme="minorHAnsi" w:cstheme="minorHAnsi"/>
          <w:sz w:val="20"/>
        </w:rPr>
        <w:t>dit model.</w:t>
      </w:r>
    </w:p>
    <w:p w14:paraId="0C16A3BD" w14:textId="77777777" w:rsidR="00164E91" w:rsidRPr="00846B5C" w:rsidRDefault="00164E91" w:rsidP="00846B5C">
      <w:pPr>
        <w:ind w:left="0"/>
        <w:jc w:val="both"/>
        <w:rPr>
          <w:rFonts w:asciiTheme="minorHAnsi" w:hAnsiTheme="minorHAnsi" w:cstheme="minorBidi"/>
          <w:sz w:val="20"/>
        </w:rPr>
      </w:pPr>
      <w:r w:rsidRPr="00846B5C">
        <w:rPr>
          <w:rFonts w:asciiTheme="minorHAnsi" w:hAnsiTheme="minorHAnsi" w:cstheme="minorBidi"/>
          <w:sz w:val="20"/>
        </w:rPr>
        <w:t xml:space="preserve">Elk curriculum </w:t>
      </w:r>
      <w:r w:rsidRPr="00C1156C">
        <w:rPr>
          <w:rFonts w:asciiTheme="minorHAnsi" w:hAnsiTheme="minorHAnsi" w:cstheme="minorBidi"/>
          <w:sz w:val="20"/>
        </w:rPr>
        <w:t>vitae mag maximaal drie (3) enkelzijdig bedrukte pagina's A4 omvatten.</w:t>
      </w:r>
      <w:r w:rsidRPr="00846B5C">
        <w:rPr>
          <w:rFonts w:asciiTheme="minorHAnsi" w:hAnsiTheme="minorHAnsi" w:cstheme="minorBidi"/>
          <w:sz w:val="20"/>
        </w:rPr>
        <w:t xml:space="preserve"> </w:t>
      </w:r>
    </w:p>
    <w:p w14:paraId="79E290E2" w14:textId="77777777" w:rsidR="00F14012" w:rsidRDefault="00F14012" w:rsidP="00AF620E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bookmarkEnd w:id="0"/>
    <w:bookmarkEnd w:id="1"/>
    <w:p w14:paraId="46EBD498" w14:textId="0C34E402" w:rsidR="00CE036D" w:rsidRPr="00846B5C" w:rsidRDefault="00CE036D" w:rsidP="00846B5C">
      <w:pPr>
        <w:suppressAutoHyphens/>
        <w:ind w:left="0"/>
        <w:jc w:val="both"/>
        <w:rPr>
          <w:rFonts w:asciiTheme="minorHAnsi" w:hAnsiTheme="minorHAnsi" w:cstheme="minorHAnsi"/>
          <w:i/>
          <w:spacing w:val="0"/>
          <w:sz w:val="20"/>
          <w:highlight w:val="cyan"/>
        </w:rPr>
      </w:pPr>
      <w:r w:rsidRPr="00846B5C">
        <w:rPr>
          <w:rFonts w:asciiTheme="minorHAnsi" w:hAnsiTheme="minorHAnsi" w:cstheme="minorHAnsi"/>
          <w:i/>
          <w:spacing w:val="0"/>
          <w:sz w:val="20"/>
          <w:highlight w:val="cyan"/>
        </w:rPr>
        <w:t xml:space="preserve">[Aankruisen </w:t>
      </w:r>
      <w:r w:rsidR="00616437">
        <w:rPr>
          <w:rFonts w:asciiTheme="minorHAnsi" w:hAnsiTheme="minorHAnsi" w:cstheme="minorHAnsi"/>
          <w:i/>
          <w:spacing w:val="0"/>
          <w:sz w:val="20"/>
          <w:highlight w:val="cyan"/>
        </w:rPr>
        <w:t xml:space="preserve">door Inschrijver </w:t>
      </w:r>
      <w:r w:rsidRPr="00846B5C">
        <w:rPr>
          <w:rFonts w:asciiTheme="minorHAnsi" w:hAnsiTheme="minorHAnsi" w:cstheme="minorHAnsi"/>
          <w:i/>
          <w:spacing w:val="0"/>
          <w:sz w:val="20"/>
          <w:highlight w:val="cyan"/>
        </w:rPr>
        <w:t xml:space="preserve">wat van toepassing is] </w:t>
      </w:r>
    </w:p>
    <w:p w14:paraId="6CB7D259" w14:textId="77777777" w:rsidR="00846B5C" w:rsidRDefault="00846B5C" w:rsidP="00CE036D">
      <w:pPr>
        <w:suppressAutoHyphens/>
        <w:ind w:left="0" w:firstLine="567"/>
        <w:jc w:val="both"/>
        <w:rPr>
          <w:rFonts w:asciiTheme="minorHAnsi" w:hAnsiTheme="minorHAnsi" w:cstheme="minorHAnsi"/>
          <w:iCs/>
          <w:spacing w:val="0"/>
          <w:sz w:val="20"/>
          <w:highlight w:val="cyan"/>
        </w:rPr>
      </w:pPr>
    </w:p>
    <w:p w14:paraId="0D66D2F4" w14:textId="12660A37" w:rsidR="00846B5C" w:rsidRDefault="00846B5C" w:rsidP="00846B5C">
      <w:pPr>
        <w:ind w:left="0" w:firstLine="567"/>
        <w:jc w:val="both"/>
        <w:rPr>
          <w:rFonts w:asciiTheme="minorHAnsi" w:hAnsiTheme="minorHAnsi" w:cs="Arial"/>
          <w:bCs/>
          <w:sz w:val="20"/>
        </w:rPr>
      </w:pPr>
      <w:r>
        <w:rPr>
          <w:rFonts w:asciiTheme="minorHAnsi" w:hAnsiTheme="minorHAnsi" w:cs="Arial"/>
          <w:bCs/>
          <w:sz w:val="20"/>
        </w:rPr>
        <w:sym w:font="Symbol" w:char="F07F"/>
      </w:r>
      <w:r>
        <w:rPr>
          <w:rFonts w:asciiTheme="minorHAnsi" w:hAnsiTheme="minorHAnsi" w:cs="Arial"/>
          <w:bCs/>
          <w:sz w:val="20"/>
        </w:rPr>
        <w:t xml:space="preserve"> Project</w:t>
      </w:r>
      <w:r w:rsidR="00500389">
        <w:rPr>
          <w:rFonts w:asciiTheme="minorHAnsi" w:hAnsiTheme="minorHAnsi" w:cs="Arial"/>
          <w:bCs/>
          <w:sz w:val="20"/>
        </w:rPr>
        <w:t>leider</w:t>
      </w:r>
    </w:p>
    <w:p w14:paraId="69B9DC39" w14:textId="31400B2E" w:rsidR="00846B5C" w:rsidRDefault="00846B5C" w:rsidP="00846B5C">
      <w:pPr>
        <w:ind w:left="0" w:firstLine="567"/>
        <w:jc w:val="both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="Arial"/>
          <w:bCs/>
          <w:sz w:val="20"/>
        </w:rPr>
        <w:sym w:font="Symbol" w:char="F07F"/>
      </w:r>
      <w:r>
        <w:rPr>
          <w:rFonts w:asciiTheme="minorHAnsi" w:hAnsiTheme="minorHAnsi" w:cs="Arial"/>
          <w:bCs/>
          <w:sz w:val="20"/>
        </w:rPr>
        <w:t xml:space="preserve"> </w:t>
      </w:r>
      <w:r w:rsidR="00500389">
        <w:rPr>
          <w:rFonts w:asciiTheme="minorHAnsi" w:hAnsiTheme="minorHAnsi" w:cs="Arial"/>
          <w:bCs/>
          <w:sz w:val="20"/>
        </w:rPr>
        <w:t>Verkeerskundige</w:t>
      </w:r>
    </w:p>
    <w:p w14:paraId="6D0ADCA9" w14:textId="77777777" w:rsidR="00176174" w:rsidRDefault="00176174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0CF4E69A" w14:textId="1A3A772E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Pe</w:t>
      </w:r>
      <w:r w:rsidR="00D5765B">
        <w:rPr>
          <w:rFonts w:ascii="Calibri" w:hAnsi="Calibri" w:cs="Calibri"/>
          <w:b/>
          <w:bCs/>
          <w:sz w:val="20"/>
        </w:rPr>
        <w:t>rsonalia</w:t>
      </w:r>
    </w:p>
    <w:p w14:paraId="2A3F4DB5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5994CF3A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Voornaam: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  <w:t xml:space="preserve"> </w:t>
      </w:r>
    </w:p>
    <w:p w14:paraId="487601D3" w14:textId="58981141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Achternaam: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56FC6EA0" w14:textId="77777777" w:rsidR="00CD296C" w:rsidRPr="002B04C3" w:rsidRDefault="00CD296C" w:rsidP="00CD296C">
      <w:pPr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ab/>
      </w:r>
    </w:p>
    <w:p w14:paraId="2D2CCFF6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Geboortedatum: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2B32D00F" w14:textId="77777777" w:rsidR="00CD296C" w:rsidRDefault="00CD296C" w:rsidP="00CD296C">
      <w:pPr>
        <w:rPr>
          <w:rFonts w:ascii="Calibri" w:hAnsi="Calibri" w:cs="Calibri"/>
          <w:sz w:val="20"/>
        </w:rPr>
      </w:pPr>
    </w:p>
    <w:p w14:paraId="5764920F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84435A5" w14:textId="260FD4EA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Opleidingen</w:t>
      </w:r>
      <w:r w:rsidR="00D5765B">
        <w:rPr>
          <w:rFonts w:ascii="Calibri" w:hAnsi="Calibri" w:cs="Calibri"/>
          <w:b/>
          <w:bCs/>
          <w:sz w:val="20"/>
        </w:rPr>
        <w:t xml:space="preserve"> en behaalde diploma’s</w:t>
      </w:r>
    </w:p>
    <w:p w14:paraId="7BCADFD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30FB3B3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Naam van opleiding 1</w:t>
      </w:r>
    </w:p>
    <w:p w14:paraId="311A7DE0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jaar 1 – jaar 2</w:t>
      </w:r>
    </w:p>
    <w:p w14:paraId="605BC141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Instituut</w:t>
      </w:r>
    </w:p>
    <w:p w14:paraId="3B11D45F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Geef een korte omschrijving van </w:t>
      </w:r>
      <w:r>
        <w:rPr>
          <w:rFonts w:ascii="Calibri" w:hAnsi="Calibri" w:cs="Calibri"/>
          <w:sz w:val="20"/>
        </w:rPr>
        <w:t>de</w:t>
      </w:r>
      <w:r w:rsidRPr="002B04C3">
        <w:rPr>
          <w:rFonts w:ascii="Calibri" w:hAnsi="Calibri" w:cs="Calibri"/>
          <w:sz w:val="20"/>
        </w:rPr>
        <w:t xml:space="preserve"> meest recente opleiding en vermeld of een certificaat of diploma</w:t>
      </w:r>
      <w:r>
        <w:rPr>
          <w:rFonts w:ascii="Calibri" w:hAnsi="Calibri" w:cs="Calibri"/>
          <w:sz w:val="20"/>
        </w:rPr>
        <w:t xml:space="preserve"> </w:t>
      </w:r>
    </w:p>
    <w:p w14:paraId="360D20B8" w14:textId="77777777" w:rsidR="00CD296C" w:rsidRPr="002B04C3" w:rsidRDefault="00CD296C" w:rsidP="00CD296C">
      <w:pPr>
        <w:ind w:left="2160" w:hanging="216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is</w:t>
      </w:r>
      <w:r w:rsidRPr="002B04C3">
        <w:rPr>
          <w:rFonts w:ascii="Calibri" w:hAnsi="Calibri" w:cs="Calibri"/>
          <w:sz w:val="20"/>
        </w:rPr>
        <w:t xml:space="preserve"> behaald.</w:t>
      </w:r>
    </w:p>
    <w:p w14:paraId="30AD1560" w14:textId="529416CF" w:rsidR="00CD296C" w:rsidRDefault="00CD296C" w:rsidP="00CE036D">
      <w:pPr>
        <w:ind w:left="0"/>
        <w:rPr>
          <w:rFonts w:ascii="Calibri" w:hAnsi="Calibri" w:cs="Calibri"/>
          <w:sz w:val="20"/>
        </w:rPr>
      </w:pPr>
    </w:p>
    <w:p w14:paraId="65B04FB8" w14:textId="77777777" w:rsidR="00CE036D" w:rsidRPr="002B04C3" w:rsidRDefault="00CE036D" w:rsidP="00CE036D">
      <w:pPr>
        <w:ind w:left="0"/>
        <w:rPr>
          <w:rFonts w:ascii="Calibri" w:hAnsi="Calibri" w:cs="Calibri"/>
          <w:sz w:val="20"/>
        </w:rPr>
      </w:pPr>
    </w:p>
    <w:p w14:paraId="7B19D83E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Naam van opleiding 2 </w:t>
      </w:r>
    </w:p>
    <w:p w14:paraId="2989B098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22488A9E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Instituut </w:t>
      </w:r>
    </w:p>
    <w:p w14:paraId="53FA893E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Geef een korte omschrijving van de overige opleidingen en vermeld of een certificaat of diploma </w:t>
      </w:r>
      <w:r>
        <w:rPr>
          <w:rFonts w:ascii="Calibri" w:hAnsi="Calibri" w:cs="Calibri"/>
          <w:sz w:val="20"/>
        </w:rPr>
        <w:t>is</w:t>
      </w:r>
      <w:r w:rsidRPr="002B04C3">
        <w:rPr>
          <w:rFonts w:ascii="Calibri" w:hAnsi="Calibri" w:cs="Calibri"/>
          <w:sz w:val="20"/>
        </w:rPr>
        <w:t xml:space="preserve"> behaald. </w:t>
      </w:r>
    </w:p>
    <w:p w14:paraId="3895425E" w14:textId="511FE51E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4CBC634F" w14:textId="77777777" w:rsidR="00CE036D" w:rsidRPr="002B04C3" w:rsidRDefault="00CE036D" w:rsidP="00CE036D">
      <w:pPr>
        <w:ind w:left="0"/>
        <w:rPr>
          <w:rFonts w:ascii="Calibri" w:hAnsi="Calibri" w:cs="Calibri"/>
          <w:sz w:val="20"/>
        </w:rPr>
      </w:pPr>
    </w:p>
    <w:p w14:paraId="5AA5D774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27476B36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79E8C9EF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4F4B6A07" w14:textId="77777777" w:rsidR="00CE036D" w:rsidRDefault="00CE036D">
      <w:pPr>
        <w:spacing w:after="200" w:line="276" w:lineRule="auto"/>
        <w:ind w:left="0"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sz w:val="20"/>
        </w:rPr>
        <w:br w:type="page"/>
      </w:r>
    </w:p>
    <w:p w14:paraId="7297D56D" w14:textId="723AA7FC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lastRenderedPageBreak/>
        <w:t>Werkervaring</w:t>
      </w:r>
    </w:p>
    <w:p w14:paraId="45E39D53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8175431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Functietitel 1 </w:t>
      </w:r>
    </w:p>
    <w:p w14:paraId="4205A9E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6E52DA8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Organisatie </w:t>
      </w:r>
    </w:p>
    <w:p w14:paraId="7B974DC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Korte omschrijving van de werkzaamheden, in termen van taken/verantwoordelijkheden. Noem verder de belangrijkste behaalde resultaten en successen. </w:t>
      </w:r>
    </w:p>
    <w:p w14:paraId="4971F500" w14:textId="47577A17" w:rsidR="00CE036D" w:rsidRDefault="00CD296C" w:rsidP="00CE036D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Gerealiseerde projecten en bijbehorende globale omzet toevoegen</w:t>
      </w:r>
    </w:p>
    <w:p w14:paraId="01F3A265" w14:textId="7AA9AE97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362E5207" w14:textId="77777777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42BA76C6" w14:textId="49847761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Functietitel 2 </w:t>
      </w:r>
    </w:p>
    <w:p w14:paraId="066B5D07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5FDC99E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Organisatie </w:t>
      </w:r>
    </w:p>
    <w:p w14:paraId="2D081964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Korte omschrijving van de werkzaamheden, in termen van taken/verantwoordelijkheden. Noem verder de belangrijkste behaalde resultaten en successen. </w:t>
      </w:r>
    </w:p>
    <w:p w14:paraId="11B94E53" w14:textId="6A11F2D3" w:rsidR="00CD296C" w:rsidRDefault="00CD296C" w:rsidP="00CE036D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Gerealiseerde projecten en bijbehorende globale omzet toevoegen</w:t>
      </w:r>
    </w:p>
    <w:p w14:paraId="4D9D6D21" w14:textId="2B707B15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79309C7B" w14:textId="77777777" w:rsidR="00CE036D" w:rsidRPr="002B04C3" w:rsidRDefault="00CE036D" w:rsidP="00CE036D">
      <w:pPr>
        <w:ind w:left="0"/>
        <w:rPr>
          <w:rFonts w:ascii="Calibri" w:hAnsi="Calibri" w:cs="Calibri"/>
          <w:sz w:val="20"/>
        </w:rPr>
      </w:pPr>
    </w:p>
    <w:p w14:paraId="0CFE78CF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0C757D1D" w14:textId="124D6774" w:rsidR="00CE036D" w:rsidRDefault="00CE036D" w:rsidP="00CD296C">
      <w:pPr>
        <w:ind w:left="0"/>
        <w:rPr>
          <w:rFonts w:ascii="Calibri" w:hAnsi="Calibri" w:cs="Calibri"/>
          <w:b/>
          <w:bCs/>
          <w:sz w:val="20"/>
        </w:rPr>
      </w:pPr>
    </w:p>
    <w:p w14:paraId="3E867D2C" w14:textId="77777777" w:rsidR="00CE036D" w:rsidRDefault="00CE036D" w:rsidP="00CD296C">
      <w:pPr>
        <w:ind w:left="0"/>
        <w:rPr>
          <w:rFonts w:ascii="Calibri" w:hAnsi="Calibri" w:cs="Calibri"/>
          <w:b/>
          <w:bCs/>
          <w:sz w:val="20"/>
        </w:rPr>
      </w:pPr>
    </w:p>
    <w:p w14:paraId="0D96F185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Relevante cursussen</w:t>
      </w:r>
    </w:p>
    <w:p w14:paraId="72BC2114" w14:textId="77777777" w:rsidR="00CD296C" w:rsidRDefault="00CD296C" w:rsidP="00CD296C">
      <w:pPr>
        <w:ind w:left="0"/>
        <w:rPr>
          <w:rFonts w:ascii="Calibri" w:hAnsi="Calibri" w:cs="Calibri"/>
          <w:bCs/>
          <w:sz w:val="20"/>
        </w:rPr>
      </w:pPr>
    </w:p>
    <w:p w14:paraId="364DEB16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>Naam van cursus 1</w:t>
      </w:r>
    </w:p>
    <w:p w14:paraId="66407758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jaar </w:t>
      </w:r>
    </w:p>
    <w:p w14:paraId="522F4854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Geef een korte omschrijving van de cursus, de naam van de opleidingsinstantie en noteer of een certificaat of diploma </w:t>
      </w:r>
      <w:r>
        <w:rPr>
          <w:rFonts w:ascii="Calibri" w:hAnsi="Calibri" w:cs="Calibri"/>
          <w:bCs/>
          <w:sz w:val="20"/>
        </w:rPr>
        <w:t>is</w:t>
      </w:r>
      <w:r w:rsidRPr="002B04C3">
        <w:rPr>
          <w:rFonts w:ascii="Calibri" w:hAnsi="Calibri" w:cs="Calibri"/>
          <w:bCs/>
          <w:sz w:val="20"/>
        </w:rPr>
        <w:t xml:space="preserve"> behaald. </w:t>
      </w:r>
    </w:p>
    <w:p w14:paraId="0861243A" w14:textId="77777777" w:rsidR="00CE036D" w:rsidRDefault="00CE036D" w:rsidP="00CE036D">
      <w:pPr>
        <w:ind w:left="0"/>
        <w:rPr>
          <w:rFonts w:ascii="Calibri" w:hAnsi="Calibri" w:cs="Calibri"/>
          <w:bCs/>
          <w:sz w:val="20"/>
        </w:rPr>
      </w:pPr>
    </w:p>
    <w:p w14:paraId="7AF6A4CA" w14:textId="0D5EC967" w:rsidR="00CD296C" w:rsidRPr="002B04C3" w:rsidRDefault="00CD296C" w:rsidP="00CE036D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 </w:t>
      </w:r>
    </w:p>
    <w:p w14:paraId="631CD743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>Naam van cursus 2</w:t>
      </w:r>
    </w:p>
    <w:p w14:paraId="647B052C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jaar </w:t>
      </w:r>
    </w:p>
    <w:p w14:paraId="5E824F09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Geef een korte omschrijving van de cursus, de naam van de opleidingsinstantie en noteer of een certificaat of diploma </w:t>
      </w:r>
      <w:r>
        <w:rPr>
          <w:rFonts w:ascii="Calibri" w:hAnsi="Calibri" w:cs="Calibri"/>
          <w:bCs/>
          <w:sz w:val="20"/>
        </w:rPr>
        <w:t>is</w:t>
      </w:r>
      <w:r w:rsidRPr="002B04C3">
        <w:rPr>
          <w:rFonts w:ascii="Calibri" w:hAnsi="Calibri" w:cs="Calibri"/>
          <w:bCs/>
          <w:sz w:val="20"/>
        </w:rPr>
        <w:t xml:space="preserve"> behaald.</w:t>
      </w:r>
    </w:p>
    <w:p w14:paraId="45F1AC08" w14:textId="63619123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3109CA93" w14:textId="5FAD4197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66B337B8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3374E958" w14:textId="77777777" w:rsidR="00500389" w:rsidRDefault="00500389" w:rsidP="00CD296C">
      <w:pPr>
        <w:ind w:left="0"/>
        <w:rPr>
          <w:rFonts w:ascii="Calibri" w:hAnsi="Calibri" w:cs="Calibri"/>
          <w:sz w:val="20"/>
        </w:rPr>
      </w:pPr>
    </w:p>
    <w:p w14:paraId="5B041832" w14:textId="77777777" w:rsidR="00500389" w:rsidRDefault="00500389" w:rsidP="00CD296C">
      <w:pPr>
        <w:ind w:left="0"/>
        <w:rPr>
          <w:rFonts w:ascii="Calibri" w:hAnsi="Calibri" w:cs="Calibri"/>
          <w:sz w:val="20"/>
        </w:rPr>
      </w:pPr>
    </w:p>
    <w:p w14:paraId="73C67A14" w14:textId="77777777" w:rsidR="00500389" w:rsidRDefault="00500389" w:rsidP="00500389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204640FC" w14:textId="77777777" w:rsidR="00500389" w:rsidRPr="002E0416" w:rsidRDefault="00500389" w:rsidP="00500389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E0416">
        <w:rPr>
          <w:rFonts w:ascii="Calibri" w:hAnsi="Calibri" w:cs="Calibri"/>
          <w:b/>
          <w:bCs/>
          <w:sz w:val="20"/>
        </w:rPr>
        <w:t>Relevante werkervaring</w:t>
      </w:r>
      <w:r w:rsidRPr="002E0416">
        <w:rPr>
          <w:rFonts w:ascii="Calibri" w:hAnsi="Calibri"/>
          <w:b/>
          <w:bCs/>
          <w:spacing w:val="0"/>
          <w:sz w:val="20"/>
        </w:rPr>
        <w:t xml:space="preserve"> met betrekking tot de gevraagde werkzaamheden binnen de Opdracht</w:t>
      </w:r>
    </w:p>
    <w:p w14:paraId="4237D6CB" w14:textId="77777777" w:rsidR="00500389" w:rsidRDefault="00500389" w:rsidP="00500389">
      <w:pPr>
        <w:ind w:left="0"/>
        <w:rPr>
          <w:rFonts w:ascii="Calibri" w:hAnsi="Calibri" w:cs="Calibri"/>
          <w:bCs/>
          <w:sz w:val="20"/>
        </w:rPr>
      </w:pPr>
    </w:p>
    <w:p w14:paraId="7337FC04" w14:textId="77777777" w:rsidR="00500389" w:rsidRPr="002B04C3" w:rsidRDefault="00500389" w:rsidP="00500389">
      <w:pPr>
        <w:ind w:left="0"/>
        <w:rPr>
          <w:rFonts w:ascii="Calibri" w:hAnsi="Calibri" w:cs="Calibri"/>
          <w:sz w:val="20"/>
        </w:rPr>
      </w:pPr>
      <w:r>
        <w:rPr>
          <w:rFonts w:ascii="Calibri" w:hAnsi="Calibri" w:cs="Calibri"/>
          <w:bCs/>
          <w:sz w:val="20"/>
        </w:rPr>
        <w:t>B</w:t>
      </w:r>
      <w:r w:rsidRPr="002B04C3">
        <w:rPr>
          <w:rFonts w:ascii="Calibri" w:hAnsi="Calibri" w:cs="Calibri"/>
          <w:bCs/>
          <w:sz w:val="20"/>
        </w:rPr>
        <w:t>eschrijving</w:t>
      </w:r>
    </w:p>
    <w:p w14:paraId="089BB8ED" w14:textId="77777777" w:rsidR="00500389" w:rsidRDefault="00500389" w:rsidP="000267F1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23C15987" w14:textId="77777777" w:rsidR="00500389" w:rsidRDefault="00500389" w:rsidP="000267F1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12DACC63" w14:textId="77777777" w:rsidR="00500389" w:rsidRDefault="00500389" w:rsidP="000267F1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15E325D4" w14:textId="77777777" w:rsidR="00500389" w:rsidRDefault="00500389" w:rsidP="000267F1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7AAC90D9" w14:textId="6EDFAC55" w:rsidR="000267F1" w:rsidRPr="002B04C3" w:rsidRDefault="000267F1" w:rsidP="000267F1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 xml:space="preserve">Competenties </w:t>
      </w:r>
    </w:p>
    <w:p w14:paraId="493DCE37" w14:textId="77777777" w:rsidR="000267F1" w:rsidRDefault="000267F1" w:rsidP="000267F1">
      <w:pPr>
        <w:ind w:left="0"/>
        <w:rPr>
          <w:rFonts w:ascii="Calibri" w:hAnsi="Calibri" w:cs="Calibri"/>
          <w:bCs/>
          <w:sz w:val="20"/>
        </w:rPr>
      </w:pPr>
    </w:p>
    <w:p w14:paraId="631CF7B5" w14:textId="2940D825" w:rsidR="000267F1" w:rsidRDefault="000267F1" w:rsidP="000267F1">
      <w:pPr>
        <w:ind w:left="0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>B</w:t>
      </w:r>
      <w:r w:rsidRPr="002B04C3">
        <w:rPr>
          <w:rFonts w:ascii="Calibri" w:hAnsi="Calibri" w:cs="Calibri"/>
          <w:bCs/>
          <w:sz w:val="20"/>
        </w:rPr>
        <w:t>eschrijving</w:t>
      </w:r>
    </w:p>
    <w:p w14:paraId="11615135" w14:textId="77777777" w:rsidR="00500389" w:rsidRDefault="00500389" w:rsidP="000267F1">
      <w:pPr>
        <w:ind w:left="0"/>
        <w:rPr>
          <w:rFonts w:ascii="Calibri" w:hAnsi="Calibri" w:cs="Calibri"/>
          <w:bCs/>
          <w:sz w:val="20"/>
        </w:rPr>
      </w:pPr>
    </w:p>
    <w:p w14:paraId="6F0DC66A" w14:textId="77777777" w:rsidR="00500389" w:rsidRDefault="00500389" w:rsidP="000267F1">
      <w:pPr>
        <w:ind w:left="0"/>
        <w:rPr>
          <w:rFonts w:ascii="Calibri" w:hAnsi="Calibri" w:cs="Calibri"/>
          <w:bCs/>
          <w:sz w:val="20"/>
        </w:rPr>
      </w:pPr>
    </w:p>
    <w:p w14:paraId="5245497D" w14:textId="77777777" w:rsidR="00500389" w:rsidRDefault="00500389" w:rsidP="000267F1">
      <w:pPr>
        <w:ind w:left="0"/>
        <w:rPr>
          <w:rFonts w:ascii="Calibri" w:hAnsi="Calibri" w:cs="Calibri"/>
          <w:bCs/>
          <w:sz w:val="20"/>
        </w:rPr>
      </w:pPr>
    </w:p>
    <w:sectPr w:rsidR="0050038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D50AC" w14:textId="77777777" w:rsidR="006E2394" w:rsidRDefault="006E2394" w:rsidP="00F91A8A">
      <w:pPr>
        <w:spacing w:line="240" w:lineRule="auto"/>
      </w:pPr>
      <w:r>
        <w:separator/>
      </w:r>
    </w:p>
  </w:endnote>
  <w:endnote w:type="continuationSeparator" w:id="0">
    <w:p w14:paraId="5BC3D7A4" w14:textId="77777777" w:rsidR="006E2394" w:rsidRDefault="006E2394" w:rsidP="00F91A8A">
      <w:pPr>
        <w:spacing w:line="240" w:lineRule="auto"/>
      </w:pPr>
      <w:r>
        <w:continuationSeparator/>
      </w:r>
    </w:p>
  </w:endnote>
  <w:endnote w:type="continuationNotice" w:id="1">
    <w:p w14:paraId="161C6C1A" w14:textId="77777777" w:rsidR="006E2394" w:rsidRDefault="006E23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Trade Gothic LT Pro Cn">
    <w:altName w:val="Calibri"/>
    <w:panose1 w:val="00000000000000000000"/>
    <w:charset w:val="00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A5D29" w14:textId="614DA8B6" w:rsidR="000C38E4" w:rsidRPr="000C38E4" w:rsidRDefault="00500389" w:rsidP="00184BD3">
    <w:pPr>
      <w:pStyle w:val="Voettekst"/>
      <w:ind w:left="0"/>
      <w:rPr>
        <w:rStyle w:val="DuidelijkcitaatChar"/>
        <w:sz w:val="16"/>
        <w:szCs w:val="16"/>
      </w:rPr>
    </w:pPr>
    <w:proofErr w:type="spellStart"/>
    <w:r w:rsidRPr="00402607">
      <w:rPr>
        <w:rStyle w:val="DuidelijkcitaatChar"/>
        <w:rFonts w:asciiTheme="minorHAnsi" w:hAnsiTheme="minorHAnsi" w:cstheme="minorHAnsi"/>
        <w:i/>
        <w:iCs w:val="0"/>
        <w:sz w:val="14"/>
        <w:szCs w:val="14"/>
      </w:rPr>
      <w:t>Enschotsebaan</w:t>
    </w:r>
    <w:proofErr w:type="spellEnd"/>
    <w:r w:rsidRPr="00402607">
      <w:rPr>
        <w:rStyle w:val="DuidelijkcitaatChar"/>
        <w:rFonts w:asciiTheme="minorHAnsi" w:hAnsiTheme="minorHAnsi" w:cstheme="minorHAnsi"/>
        <w:i/>
        <w:iCs w:val="0"/>
        <w:sz w:val="14"/>
        <w:szCs w:val="14"/>
      </w:rPr>
      <w:t xml:space="preserve"> herinrichting</w:t>
    </w:r>
    <w:r w:rsidR="002B3408" w:rsidRPr="00402607">
      <w:rPr>
        <w:rStyle w:val="DuidelijkcitaatChar"/>
        <w:rFonts w:asciiTheme="minorHAnsi" w:hAnsiTheme="minorHAnsi" w:cstheme="minorHAnsi"/>
        <w:i/>
        <w:iCs w:val="0"/>
        <w:sz w:val="14"/>
        <w:szCs w:val="14"/>
      </w:rPr>
      <w:t xml:space="preserve"> rijbaan</w:t>
    </w:r>
    <w:r w:rsidRPr="00402607">
      <w:rPr>
        <w:rStyle w:val="DuidelijkcitaatChar"/>
        <w:rFonts w:asciiTheme="minorHAnsi" w:hAnsiTheme="minorHAnsi" w:cstheme="minorHAnsi"/>
        <w:i/>
        <w:iCs w:val="0"/>
        <w:sz w:val="14"/>
        <w:szCs w:val="14"/>
      </w:rPr>
      <w:t xml:space="preserve">, deelname </w:t>
    </w:r>
    <w:r w:rsidR="002B3408" w:rsidRPr="00402607">
      <w:rPr>
        <w:rStyle w:val="DuidelijkcitaatChar"/>
        <w:rFonts w:asciiTheme="minorHAnsi" w:hAnsiTheme="minorHAnsi" w:cstheme="minorHAnsi"/>
        <w:i/>
        <w:iCs w:val="0"/>
        <w:sz w:val="14"/>
        <w:szCs w:val="14"/>
      </w:rPr>
      <w:t>B</w:t>
    </w:r>
    <w:r w:rsidRPr="00402607">
      <w:rPr>
        <w:rStyle w:val="DuidelijkcitaatChar"/>
        <w:rFonts w:asciiTheme="minorHAnsi" w:hAnsiTheme="minorHAnsi" w:cstheme="minorHAnsi"/>
        <w:i/>
        <w:iCs w:val="0"/>
        <w:sz w:val="14"/>
        <w:szCs w:val="14"/>
      </w:rPr>
      <w:t>ouwteam</w:t>
    </w:r>
    <w:r w:rsidR="002B3408" w:rsidRPr="00402607">
      <w:rPr>
        <w:rStyle w:val="DuidelijkcitaatChar"/>
        <w:rFonts w:asciiTheme="minorHAnsi" w:hAnsiTheme="minorHAnsi" w:cstheme="minorHAnsi"/>
        <w:i/>
        <w:iCs w:val="0"/>
        <w:sz w:val="14"/>
        <w:szCs w:val="14"/>
      </w:rPr>
      <w:t xml:space="preserve"> (bijlage 6)</w:t>
    </w:r>
    <w:r w:rsidR="000C38E4" w:rsidRPr="000C38E4">
      <w:rPr>
        <w:szCs w:val="16"/>
      </w:rPr>
      <w:tab/>
    </w:r>
    <w:r w:rsidR="000C38E4" w:rsidRPr="000C38E4">
      <w:rPr>
        <w:rStyle w:val="DuidelijkcitaatChar"/>
        <w:sz w:val="16"/>
        <w:szCs w:val="16"/>
      </w:rPr>
      <w:t xml:space="preserve">Pagina </w:t>
    </w:r>
    <w:r w:rsidR="000C38E4" w:rsidRPr="000C38E4">
      <w:rPr>
        <w:rStyle w:val="DuidelijkcitaatChar"/>
        <w:sz w:val="16"/>
        <w:szCs w:val="16"/>
      </w:rPr>
      <w:fldChar w:fldCharType="begin"/>
    </w:r>
    <w:r w:rsidR="000C38E4" w:rsidRPr="000C38E4">
      <w:rPr>
        <w:rStyle w:val="DuidelijkcitaatChar"/>
        <w:sz w:val="16"/>
        <w:szCs w:val="16"/>
      </w:rPr>
      <w:instrText>PAGE</w:instrText>
    </w:r>
    <w:r w:rsidR="000C38E4" w:rsidRPr="000C38E4">
      <w:rPr>
        <w:rStyle w:val="DuidelijkcitaatChar"/>
        <w:sz w:val="16"/>
        <w:szCs w:val="16"/>
      </w:rPr>
      <w:fldChar w:fldCharType="separate"/>
    </w:r>
    <w:r w:rsidR="000C38E4" w:rsidRPr="000C38E4">
      <w:rPr>
        <w:rStyle w:val="DuidelijkcitaatChar"/>
        <w:sz w:val="16"/>
        <w:szCs w:val="16"/>
      </w:rPr>
      <w:t>1</w:t>
    </w:r>
    <w:r w:rsidR="000C38E4" w:rsidRPr="000C38E4">
      <w:rPr>
        <w:rStyle w:val="DuidelijkcitaatChar"/>
        <w:sz w:val="16"/>
        <w:szCs w:val="16"/>
      </w:rPr>
      <w:fldChar w:fldCharType="end"/>
    </w:r>
    <w:r w:rsidR="000C38E4" w:rsidRPr="000C38E4">
      <w:rPr>
        <w:rStyle w:val="DuidelijkcitaatChar"/>
        <w:sz w:val="16"/>
        <w:szCs w:val="16"/>
      </w:rPr>
      <w:t xml:space="preserve"> van </w:t>
    </w:r>
    <w:r w:rsidR="000C38E4" w:rsidRPr="000C38E4">
      <w:rPr>
        <w:rStyle w:val="DuidelijkcitaatChar"/>
        <w:sz w:val="16"/>
        <w:szCs w:val="16"/>
      </w:rPr>
      <w:fldChar w:fldCharType="begin"/>
    </w:r>
    <w:r w:rsidR="000C38E4" w:rsidRPr="000C38E4">
      <w:rPr>
        <w:rStyle w:val="DuidelijkcitaatChar"/>
        <w:sz w:val="16"/>
        <w:szCs w:val="16"/>
      </w:rPr>
      <w:instrText>NUMPAGES</w:instrText>
    </w:r>
    <w:r w:rsidR="000C38E4" w:rsidRPr="000C38E4">
      <w:rPr>
        <w:rStyle w:val="DuidelijkcitaatChar"/>
        <w:sz w:val="16"/>
        <w:szCs w:val="16"/>
      </w:rPr>
      <w:fldChar w:fldCharType="separate"/>
    </w:r>
    <w:r w:rsidR="000C38E4" w:rsidRPr="000C38E4">
      <w:rPr>
        <w:rStyle w:val="DuidelijkcitaatChar"/>
        <w:sz w:val="16"/>
        <w:szCs w:val="16"/>
      </w:rPr>
      <w:t>1</w:t>
    </w:r>
    <w:r w:rsidR="000C38E4" w:rsidRPr="000C38E4">
      <w:rPr>
        <w:rStyle w:val="DuidelijkcitaatChar"/>
        <w:sz w:val="16"/>
        <w:szCs w:val="16"/>
      </w:rPr>
      <w:fldChar w:fldCharType="end"/>
    </w:r>
  </w:p>
  <w:p w14:paraId="0EF0FDF3" w14:textId="77777777" w:rsidR="00F91A8A" w:rsidRPr="000C38E4" w:rsidRDefault="00F91A8A">
    <w:pPr>
      <w:pStyle w:val="Voettekst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C6CCE" w14:textId="77777777" w:rsidR="006E2394" w:rsidRDefault="006E2394" w:rsidP="00F91A8A">
      <w:pPr>
        <w:spacing w:line="240" w:lineRule="auto"/>
      </w:pPr>
      <w:r>
        <w:separator/>
      </w:r>
    </w:p>
  </w:footnote>
  <w:footnote w:type="continuationSeparator" w:id="0">
    <w:p w14:paraId="00958E09" w14:textId="77777777" w:rsidR="006E2394" w:rsidRDefault="006E2394" w:rsidP="00F91A8A">
      <w:pPr>
        <w:spacing w:line="240" w:lineRule="auto"/>
      </w:pPr>
      <w:r>
        <w:continuationSeparator/>
      </w:r>
    </w:p>
  </w:footnote>
  <w:footnote w:type="continuationNotice" w:id="1">
    <w:p w14:paraId="53B648EF" w14:textId="77777777" w:rsidR="006E2394" w:rsidRDefault="006E23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30867" w14:textId="03E2B064" w:rsidR="00F91A8A" w:rsidRDefault="00137031" w:rsidP="00395E40">
    <w:pPr>
      <w:pStyle w:val="Voettekst"/>
      <w:ind w:left="0"/>
    </w:pPr>
    <w:r>
      <w:rPr>
        <w:rStyle w:val="DuidelijkcitaatChar"/>
        <w:sz w:val="16"/>
        <w:szCs w:val="16"/>
      </w:rPr>
      <w:tab/>
    </w:r>
    <w:r w:rsidR="00513BA2">
      <w:rPr>
        <w:rStyle w:val="DuidelijkcitaatChar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54173BC1"/>
    <w:multiLevelType w:val="hybridMultilevel"/>
    <w:tmpl w:val="25302A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A35117A"/>
    <w:multiLevelType w:val="hybridMultilevel"/>
    <w:tmpl w:val="75CEDBD0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num w:numId="1" w16cid:durableId="2079013256">
    <w:abstractNumId w:val="0"/>
  </w:num>
  <w:num w:numId="2" w16cid:durableId="678696012">
    <w:abstractNumId w:val="3"/>
  </w:num>
  <w:num w:numId="3" w16cid:durableId="994452798">
    <w:abstractNumId w:val="2"/>
  </w:num>
  <w:num w:numId="4" w16cid:durableId="728116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96C"/>
    <w:rsid w:val="000029D0"/>
    <w:rsid w:val="00004E3A"/>
    <w:rsid w:val="000267F1"/>
    <w:rsid w:val="00047F14"/>
    <w:rsid w:val="000723C0"/>
    <w:rsid w:val="000C38E4"/>
    <w:rsid w:val="000E27D1"/>
    <w:rsid w:val="00137031"/>
    <w:rsid w:val="001413FF"/>
    <w:rsid w:val="00164E91"/>
    <w:rsid w:val="00176174"/>
    <w:rsid w:val="00183BFF"/>
    <w:rsid w:val="00184BD3"/>
    <w:rsid w:val="00186254"/>
    <w:rsid w:val="001B0315"/>
    <w:rsid w:val="001E0484"/>
    <w:rsid w:val="002163BB"/>
    <w:rsid w:val="002408D3"/>
    <w:rsid w:val="002711E3"/>
    <w:rsid w:val="002A7F1D"/>
    <w:rsid w:val="002B2725"/>
    <w:rsid w:val="002B3408"/>
    <w:rsid w:val="002E0416"/>
    <w:rsid w:val="003021B6"/>
    <w:rsid w:val="00395E40"/>
    <w:rsid w:val="003E5053"/>
    <w:rsid w:val="00402607"/>
    <w:rsid w:val="00420B53"/>
    <w:rsid w:val="004429C6"/>
    <w:rsid w:val="004438F5"/>
    <w:rsid w:val="00456D5E"/>
    <w:rsid w:val="004A29E7"/>
    <w:rsid w:val="00500389"/>
    <w:rsid w:val="00513BA2"/>
    <w:rsid w:val="005313EB"/>
    <w:rsid w:val="00531921"/>
    <w:rsid w:val="005355A5"/>
    <w:rsid w:val="00585366"/>
    <w:rsid w:val="00616437"/>
    <w:rsid w:val="0063599E"/>
    <w:rsid w:val="006648EF"/>
    <w:rsid w:val="006A77D8"/>
    <w:rsid w:val="006E1862"/>
    <w:rsid w:val="006E2394"/>
    <w:rsid w:val="006F79EF"/>
    <w:rsid w:val="00726651"/>
    <w:rsid w:val="00747D8B"/>
    <w:rsid w:val="00750F06"/>
    <w:rsid w:val="007942ED"/>
    <w:rsid w:val="007D034A"/>
    <w:rsid w:val="007F24D5"/>
    <w:rsid w:val="008302A8"/>
    <w:rsid w:val="00846B5C"/>
    <w:rsid w:val="00852FDD"/>
    <w:rsid w:val="008535A3"/>
    <w:rsid w:val="00896151"/>
    <w:rsid w:val="008F063C"/>
    <w:rsid w:val="008F7F97"/>
    <w:rsid w:val="00940D96"/>
    <w:rsid w:val="009812E8"/>
    <w:rsid w:val="00991CFF"/>
    <w:rsid w:val="00A345D3"/>
    <w:rsid w:val="00A9425F"/>
    <w:rsid w:val="00AD3B30"/>
    <w:rsid w:val="00AF620E"/>
    <w:rsid w:val="00B078C3"/>
    <w:rsid w:val="00B61541"/>
    <w:rsid w:val="00BA1B56"/>
    <w:rsid w:val="00BC62FE"/>
    <w:rsid w:val="00C1156C"/>
    <w:rsid w:val="00C1566F"/>
    <w:rsid w:val="00C4694D"/>
    <w:rsid w:val="00CD296C"/>
    <w:rsid w:val="00CD29E5"/>
    <w:rsid w:val="00CE036D"/>
    <w:rsid w:val="00D024CF"/>
    <w:rsid w:val="00D5765B"/>
    <w:rsid w:val="00E17D2F"/>
    <w:rsid w:val="00E6422C"/>
    <w:rsid w:val="00E84C97"/>
    <w:rsid w:val="00E92490"/>
    <w:rsid w:val="00EC2130"/>
    <w:rsid w:val="00ED29A2"/>
    <w:rsid w:val="00F14012"/>
    <w:rsid w:val="00F91A8A"/>
    <w:rsid w:val="00FB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7D358"/>
  <w15:chartTrackingRefBased/>
  <w15:docId w15:val="{036842F3-AC03-47E1-81F1-20DCAA71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296C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CD296C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CD296C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DVT lijst,3 *-,opsomming 1,2,Opsomming,paginanummer,List Paragraph1,lp1,-_BOMW"/>
    <w:basedOn w:val="Standaard"/>
    <w:link w:val="LijstalineaChar"/>
    <w:uiPriority w:val="34"/>
    <w:qFormat/>
    <w:rsid w:val="00176174"/>
    <w:pPr>
      <w:spacing w:line="240" w:lineRule="auto"/>
      <w:ind w:left="708"/>
    </w:pPr>
  </w:style>
  <w:style w:type="character" w:customStyle="1" w:styleId="LijstalineaChar">
    <w:name w:val="Lijstalinea Char"/>
    <w:aliases w:val="Reference List Char,DVT lijst Char,3 *- Char,opsomming 1 Char,2 Char,Opsomming Char,paginanummer Char,List Paragraph1 Char,lp1 Char,-_BOMW Char"/>
    <w:link w:val="Lijstalinea"/>
    <w:uiPriority w:val="34"/>
    <w:rsid w:val="00176174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D29E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ascii="Calibri" w:eastAsiaTheme="minorHAnsi" w:hAnsi="Calibri" w:cs="Calibri"/>
      <w:i/>
      <w:iCs/>
      <w:color w:val="00B0F0"/>
      <w:spacing w:val="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D29E5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AF620E"/>
    <w:pPr>
      <w:spacing w:line="240" w:lineRule="auto"/>
      <w:ind w:left="0"/>
    </w:pPr>
    <w:rPr>
      <w:rFonts w:ascii="Trade Gothic LT Pro Cn" w:hAnsi="Trade Gothic LT Pro Cn"/>
      <w:b w:val="0"/>
      <w:color w:val="002060"/>
      <w:spacing w:val="0"/>
      <w:sz w:val="56"/>
    </w:rPr>
  </w:style>
  <w:style w:type="character" w:customStyle="1" w:styleId="Kop1-AbChar">
    <w:name w:val="Kop 1 - Ab Char"/>
    <w:basedOn w:val="Standaardalinea-lettertype"/>
    <w:link w:val="Kop1-Ab"/>
    <w:rsid w:val="00AF620E"/>
    <w:rPr>
      <w:rFonts w:ascii="Trade Gothic LT Pro Cn" w:eastAsiaTheme="majorEastAsia" w:hAnsi="Trade Gothic LT Pro Cn" w:cstheme="majorBidi"/>
      <w:bCs/>
      <w:color w:val="002060"/>
      <w:sz w:val="56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1256C29C41147A2A7804AEAE6050E" ma:contentTypeVersion="15" ma:contentTypeDescription="Een nieuw document maken." ma:contentTypeScope="" ma:versionID="2220961e59f297afba92c979ded08d0c">
  <xsd:schema xmlns:xsd="http://www.w3.org/2001/XMLSchema" xmlns:xs="http://www.w3.org/2001/XMLSchema" xmlns:p="http://schemas.microsoft.com/office/2006/metadata/properties" xmlns:ns2="a0cf0202-a5c5-484a-8f56-a5c31f00845a" xmlns:ns4="c436ebf3-9cae-4d05-931d-a30336e6bfe8" xmlns:ns5="fbd196b0-d61e-46b7-a9c3-032a6c82fdcd" targetNamespace="http://schemas.microsoft.com/office/2006/metadata/properties" ma:root="true" ma:fieldsID="88ea96844425476904f2cbb15ecf38e8" ns2:_="" ns4:_="" ns5:_="">
    <xsd:import namespace="a0cf0202-a5c5-484a-8f56-a5c31f00845a"/>
    <xsd:import namespace="c436ebf3-9cae-4d05-931d-a30336e6bfe8"/>
    <xsd:import namespace="fbd196b0-d61e-46b7-a9c3-032a6c82fdcd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PI|5380aa0e-a8ab-4a3d-bf73-9d74f369ec86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6ebf3-9cae-4d05-931d-a30336e6bfe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a165562-306a-4cd2-9d51-ac11c10636af}" ma:internalName="TaxCatchAll" ma:showField="CatchAllData" ma:web="c436ebf3-9cae-4d05-931d-a30336e6b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196b0-d61e-46b7-a9c3-032a6c82fd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TaxCatchAll xmlns="c436ebf3-9cae-4d05-931d-a30336e6bfe8">
      <Value>1</Value>
    </TaxCatchAll>
    <lcf76f155ced4ddcb4097134ff3c332f xmlns="fbd196b0-d61e-46b7-a9c3-032a6c82fdcd">
      <Terms xmlns="http://schemas.microsoft.com/office/infopath/2007/PartnerControls"/>
    </lcf76f155ced4ddcb4097134ff3c332f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20FB36-DBFD-4D5A-AFE1-46523A41BFB6}"/>
</file>

<file path=customXml/itemProps2.xml><?xml version="1.0" encoding="utf-8"?>
<ds:datastoreItem xmlns:ds="http://schemas.openxmlformats.org/officeDocument/2006/customXml" ds:itemID="{B9817927-534A-4476-9472-8E836579E580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c436ebf3-9cae-4d05-931d-a30336e6bfe8"/>
    <ds:schemaRef ds:uri="fbd196b0-d61e-46b7-a9c3-032a6c82fdcd"/>
  </ds:schemaRefs>
</ds:datastoreItem>
</file>

<file path=customXml/itemProps3.xml><?xml version="1.0" encoding="utf-8"?>
<ds:datastoreItem xmlns:ds="http://schemas.openxmlformats.org/officeDocument/2006/customXml" ds:itemID="{60C50576-1AA6-4A67-83CB-3CC9BC02D3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38F3CB-81DA-4034-AC7D-970CD56052D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340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Rijkers - Dubbeld, Sascha</cp:lastModifiedBy>
  <cp:revision>52</cp:revision>
  <cp:lastPrinted>2024-10-24T11:34:00Z</cp:lastPrinted>
  <dcterms:created xsi:type="dcterms:W3CDTF">2022-12-29T10:33:00Z</dcterms:created>
  <dcterms:modified xsi:type="dcterms:W3CDTF">2025-10-27T15:25:00Z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0x010100D801256C29C41147A2A7804AEAE6050E</vt:lpwstr>
  </property>
  <property fmtid="{D5CDD505-2E9C-101B-9397-08002B2CF9AE}" pid="3" name="Afdeling">
    <vt:lpwstr>3;#JUR|c13dae60-aece-4cd4-a722-d80de7d0f43c</vt:lpwstr>
  </property>
  <property fmtid="{D5CDD505-2E9C-101B-9397-08002B2CF9AE}" pid="4" name="Order">
    <vt:r8>35800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a0df825399604963aac3cebdc647a116">
    <vt:lpwstr>JUR|c13dae60-aece-4cd4-a722-d80de7d0f43c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  <property fmtid="{D5CDD505-2E9C-101B-9397-08002B2CF9AE}" pid="13" name="Afdelingnaam">
    <vt:lpwstr>1;#PPI|5380aa0e-a8ab-4a3d-bf73-9d74f369ec86</vt:lpwstr>
  </property>
</Properties>
</file>